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805545" name="fe421540-347f-11f0-ab0a-174f91a936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1141038" name="fe421540-347f-11f0-ab0a-174f91a936b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7586757" name="03d9d0b0-3480-11f0-9ec0-97cb3a380a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315755" name="03d9d0b0-3480-11f0-9ec0-97cb3a380a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